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273EB" w:rsidTr="009273EB"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My best friend won’t play with me any more</w:t>
            </w:r>
          </w:p>
          <w:p w:rsidR="009273EB" w:rsidRDefault="009273EB" w:rsidP="00B561C0"/>
        </w:tc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People are laughing at my new shoes</w:t>
            </w:r>
          </w:p>
        </w:tc>
        <w:tc>
          <w:tcPr>
            <w:tcW w:w="3006" w:type="dxa"/>
          </w:tcPr>
          <w:p w:rsidR="009273EB" w:rsidRDefault="009273EB" w:rsidP="00B561C0"/>
          <w:p w:rsidR="009273EB" w:rsidRDefault="009273EB" w:rsidP="00B561C0">
            <w:r>
              <w:t>Our new teacher is scary. She shouts a lot.</w:t>
            </w:r>
          </w:p>
        </w:tc>
      </w:tr>
      <w:tr w:rsidR="009273EB" w:rsidTr="009273EB"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I feel lonely at breaks</w:t>
            </w:r>
          </w:p>
          <w:p w:rsidR="009273EB" w:rsidRDefault="009273EB" w:rsidP="00B561C0"/>
          <w:p w:rsidR="001F4EF0" w:rsidRDefault="001F4EF0" w:rsidP="00B561C0"/>
          <w:p w:rsidR="001F4EF0" w:rsidRDefault="001F4EF0" w:rsidP="00B561C0"/>
        </w:tc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I wish I could kick a ball properly</w:t>
            </w:r>
          </w:p>
        </w:tc>
        <w:tc>
          <w:tcPr>
            <w:tcW w:w="3006" w:type="dxa"/>
          </w:tcPr>
          <w:p w:rsidR="009273EB" w:rsidRDefault="009273EB" w:rsidP="00B561C0"/>
          <w:p w:rsidR="009273EB" w:rsidRDefault="009273EB" w:rsidP="00B561C0">
            <w:r>
              <w:t>I don’t understand fractions</w:t>
            </w:r>
          </w:p>
        </w:tc>
      </w:tr>
      <w:tr w:rsidR="009273EB" w:rsidTr="009273EB"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My sister is drinking alcohol and I am worried about her</w:t>
            </w:r>
          </w:p>
          <w:p w:rsidR="009273EB" w:rsidRDefault="009273EB" w:rsidP="00B561C0"/>
          <w:p w:rsidR="009273EB" w:rsidRDefault="009273EB" w:rsidP="00B561C0"/>
        </w:tc>
        <w:tc>
          <w:tcPr>
            <w:tcW w:w="3005" w:type="dxa"/>
          </w:tcPr>
          <w:p w:rsidR="009273EB" w:rsidRDefault="009273EB" w:rsidP="00B561C0"/>
          <w:p w:rsidR="009273EB" w:rsidRDefault="009273EB" w:rsidP="00B561C0">
            <w:r>
              <w:t>I am so tired. My wee sister cries all night</w:t>
            </w:r>
          </w:p>
        </w:tc>
        <w:tc>
          <w:tcPr>
            <w:tcW w:w="3006" w:type="dxa"/>
          </w:tcPr>
          <w:p w:rsidR="009273EB" w:rsidRDefault="009273EB" w:rsidP="00B561C0"/>
          <w:p w:rsidR="009273EB" w:rsidRDefault="009273EB" w:rsidP="00B561C0">
            <w:r>
              <w:t>I don’t wan</w:t>
            </w:r>
            <w:r w:rsidR="001F4EF0">
              <w:t>t to come to school. Some older</w:t>
            </w:r>
            <w:r>
              <w:t xml:space="preserve"> boys say they are going to get me</w:t>
            </w:r>
          </w:p>
        </w:tc>
      </w:tr>
      <w:tr w:rsidR="009273EB" w:rsidTr="009B0888">
        <w:tc>
          <w:tcPr>
            <w:tcW w:w="3005" w:type="dxa"/>
            <w:tcBorders>
              <w:bottom w:val="nil"/>
            </w:tcBorders>
          </w:tcPr>
          <w:p w:rsidR="009273EB" w:rsidRDefault="009273EB" w:rsidP="00B561C0"/>
          <w:p w:rsidR="001F4EF0" w:rsidRDefault="001F4EF0" w:rsidP="00B561C0">
            <w:r>
              <w:t>I am so angry. My friend told a lie about me and I got into trouble.</w:t>
            </w:r>
          </w:p>
          <w:p w:rsidR="001F4EF0" w:rsidRDefault="001F4EF0" w:rsidP="00B561C0"/>
          <w:p w:rsidR="001F4EF0" w:rsidRDefault="001F4EF0" w:rsidP="00B561C0"/>
        </w:tc>
        <w:tc>
          <w:tcPr>
            <w:tcW w:w="3005" w:type="dxa"/>
          </w:tcPr>
          <w:p w:rsidR="009273EB" w:rsidRDefault="009273EB" w:rsidP="00B561C0"/>
          <w:p w:rsidR="001F4EF0" w:rsidRDefault="001F4EF0" w:rsidP="00B561C0">
            <w:r>
              <w:t>I have a secret and I can’t tell anyone. It is giving me a sore stomach</w:t>
            </w:r>
          </w:p>
        </w:tc>
        <w:tc>
          <w:tcPr>
            <w:tcW w:w="3006" w:type="dxa"/>
          </w:tcPr>
          <w:p w:rsidR="009273EB" w:rsidRDefault="009273EB" w:rsidP="00B561C0"/>
          <w:p w:rsidR="001F4EF0" w:rsidRDefault="001F4EF0" w:rsidP="00B561C0">
            <w:r>
              <w:t>I need braces and I am worried everyone will laugh at me</w:t>
            </w:r>
          </w:p>
        </w:tc>
      </w:tr>
    </w:tbl>
    <w:p w:rsidR="00027C27" w:rsidRPr="009B7615" w:rsidRDefault="00027C27" w:rsidP="00B561C0"/>
    <w:sectPr w:rsidR="00027C27" w:rsidRPr="009B7615" w:rsidSect="00927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888" w:rsidRDefault="009B0888" w:rsidP="009B0888">
      <w:r>
        <w:separator/>
      </w:r>
    </w:p>
  </w:endnote>
  <w:endnote w:type="continuationSeparator" w:id="0">
    <w:p w:rsidR="009B0888" w:rsidRDefault="009B0888" w:rsidP="009B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18C" w:rsidRDefault="00047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18C" w:rsidRDefault="000471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18C" w:rsidRDefault="00047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888" w:rsidRDefault="009B0888" w:rsidP="009B0888">
      <w:r>
        <w:separator/>
      </w:r>
    </w:p>
  </w:footnote>
  <w:footnote w:type="continuationSeparator" w:id="0">
    <w:p w:rsidR="009B0888" w:rsidRDefault="009B0888" w:rsidP="009B0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18C" w:rsidRDefault="00047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888" w:rsidRDefault="009B0888">
    <w:pPr>
      <w:pStyle w:val="Header"/>
    </w:pPr>
  </w:p>
  <w:p w:rsidR="009B0888" w:rsidRPr="0004718C" w:rsidRDefault="00B60555">
    <w:pPr>
      <w:pStyle w:val="Header"/>
      <w:rPr>
        <w:b/>
        <w:color w:val="00B050"/>
      </w:rPr>
    </w:pPr>
    <w:proofErr w:type="spellStart"/>
    <w:r w:rsidRPr="0004718C">
      <w:rPr>
        <w:b/>
        <w:color w:val="00B050"/>
      </w:rPr>
      <w:t>LR</w:t>
    </w:r>
    <w:proofErr w:type="spellEnd"/>
    <w:r w:rsidRPr="0004718C">
      <w:rPr>
        <w:b/>
        <w:color w:val="00B050"/>
      </w:rPr>
      <w:t xml:space="preserve"> 3.4 Problem Scenario cards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18C" w:rsidRDefault="00047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3EB"/>
    <w:rsid w:val="00027C27"/>
    <w:rsid w:val="0004718C"/>
    <w:rsid w:val="000C0CF4"/>
    <w:rsid w:val="001F4EF0"/>
    <w:rsid w:val="00281579"/>
    <w:rsid w:val="00306C61"/>
    <w:rsid w:val="00366343"/>
    <w:rsid w:val="0037582B"/>
    <w:rsid w:val="008339C7"/>
    <w:rsid w:val="00857548"/>
    <w:rsid w:val="009273EB"/>
    <w:rsid w:val="009B0888"/>
    <w:rsid w:val="009B7615"/>
    <w:rsid w:val="00B51BDC"/>
    <w:rsid w:val="00B561C0"/>
    <w:rsid w:val="00B60555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B466F5-416D-421D-9C84-C6BF41CD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927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2019-05-20T14:53:00Z</dcterms:created>
  <dcterms:modified xsi:type="dcterms:W3CDTF">2019-05-20T14:53:00Z</dcterms:modified>
</cp:coreProperties>
</file>